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A4DCAB" w14:textId="6005E05B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Verklaring inzake </w:t>
      </w:r>
      <w:bookmarkEnd w:id="0"/>
      <w:bookmarkEnd w:id="1"/>
      <w:bookmarkEnd w:id="2"/>
      <w:r>
        <w:t>milieu-, sociaal</w:t>
      </w:r>
      <w:r w:rsidR="005914DA">
        <w:t>-</w:t>
      </w:r>
      <w:r>
        <w:t xml:space="preserve"> en arbeidsrecht</w:t>
      </w:r>
      <w:bookmarkEnd w:id="3"/>
      <w:bookmarkEnd w:id="4"/>
    </w:p>
    <w:p w14:paraId="79A4DCAC" w14:textId="77777777" w:rsidR="00C40450" w:rsidRDefault="00C40450" w:rsidP="00C40450">
      <w:r>
        <w:t>Naam en adres van de onderneming:</w:t>
      </w:r>
    </w:p>
    <w:p w14:paraId="79A4DCAD" w14:textId="77777777" w:rsidR="00C40450" w:rsidRDefault="00C40450" w:rsidP="00C40450"/>
    <w:p w14:paraId="79A4DCAE" w14:textId="77777777" w:rsidR="00C40450" w:rsidRDefault="00C40450" w:rsidP="00C40450"/>
    <w:p w14:paraId="79A4DCAF" w14:textId="77777777" w:rsidR="00C40450" w:rsidRDefault="00C40450" w:rsidP="00C40450">
      <w:r>
        <w:t>____________________________________________________________________________</w:t>
      </w:r>
    </w:p>
    <w:p w14:paraId="79A4DCB0" w14:textId="77777777" w:rsidR="00C40450" w:rsidRDefault="00C40450" w:rsidP="00C40450"/>
    <w:p w14:paraId="79A4DCB1" w14:textId="77777777" w:rsidR="00C40450" w:rsidRDefault="00C40450" w:rsidP="00C40450">
      <w:r>
        <w:t>Inschrijvingsnummer Kamer van Koophandel (inschrijvingsnummer van het</w:t>
      </w:r>
    </w:p>
    <w:p w14:paraId="79A4DCB2" w14:textId="77777777" w:rsidR="00C40450" w:rsidRDefault="00C40450" w:rsidP="00C40450">
      <w:r>
        <w:t>handelsregister of een overeenkomstig register van het land van vestiging van de</w:t>
      </w:r>
    </w:p>
    <w:p w14:paraId="79A4DCB3" w14:textId="77777777" w:rsidR="00C40450" w:rsidRDefault="00C40450" w:rsidP="00C40450">
      <w:r>
        <w:t>onderneming):</w:t>
      </w:r>
    </w:p>
    <w:p w14:paraId="79A4DCB4" w14:textId="77777777" w:rsidR="00C40450" w:rsidRDefault="00C40450" w:rsidP="00C40450"/>
    <w:p w14:paraId="79A4DCB5" w14:textId="77777777" w:rsidR="00C40450" w:rsidRDefault="00C40450" w:rsidP="00C40450"/>
    <w:p w14:paraId="79A4DCB6" w14:textId="77777777" w:rsidR="00C40450" w:rsidRDefault="00C40450" w:rsidP="00C40450">
      <w:r>
        <w:t>____________________________________________________________________________</w:t>
      </w:r>
    </w:p>
    <w:p w14:paraId="79A4DCB7" w14:textId="77777777" w:rsidR="00C40450" w:rsidRDefault="00C40450" w:rsidP="00C40450"/>
    <w:p w14:paraId="79A4DCB8" w14:textId="77777777" w:rsidR="00C40450" w:rsidRDefault="00C40450" w:rsidP="00C40450"/>
    <w:p w14:paraId="79A4DCB9" w14:textId="77777777" w:rsidR="00C40450" w:rsidRDefault="00C40450" w:rsidP="00C40450">
      <w:r>
        <w:t>Contactpersoon van de onderneming (naam, email, telefoon):</w:t>
      </w:r>
    </w:p>
    <w:p w14:paraId="79A4DCBA" w14:textId="77777777" w:rsidR="00C40450" w:rsidRDefault="00C40450" w:rsidP="00C40450"/>
    <w:p w14:paraId="79A4DCBB" w14:textId="77777777" w:rsidR="00C40450" w:rsidRDefault="00C40450" w:rsidP="00C40450"/>
    <w:p w14:paraId="79A4DCBC" w14:textId="77777777" w:rsidR="00C40450" w:rsidRDefault="00C40450" w:rsidP="00C40450">
      <w:r>
        <w:t>____________________________________________________________________________</w:t>
      </w:r>
    </w:p>
    <w:p w14:paraId="79A4DCBD" w14:textId="77777777" w:rsidR="00C40450" w:rsidRDefault="00C40450" w:rsidP="00C40450"/>
    <w:p w14:paraId="79A4DCBE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79A4DCBF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79A4DCC0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79A4DCC1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79A4DCC2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79A4DCC3" w14:textId="77777777" w:rsidR="00C40450" w:rsidRDefault="00C40450" w:rsidP="00C40450"/>
    <w:p w14:paraId="79A4DCC4" w14:textId="77777777" w:rsidR="00C40450" w:rsidRDefault="00C40450" w:rsidP="00C40450">
      <w:r>
        <w:t>Na(a)m(en) vertegenwoordigingsbevoegde ondertekenaar(s):</w:t>
      </w:r>
    </w:p>
    <w:p w14:paraId="79A4DCC5" w14:textId="77777777" w:rsidR="00C40450" w:rsidRDefault="00C40450" w:rsidP="00C40450"/>
    <w:p w14:paraId="79A4DCC6" w14:textId="77777777" w:rsidR="00C40450" w:rsidRDefault="00C40450" w:rsidP="00C40450"/>
    <w:p w14:paraId="79A4DCC7" w14:textId="77777777" w:rsidR="00C40450" w:rsidRDefault="00C40450" w:rsidP="00C40450">
      <w:r>
        <w:t>____________________________________________________________________________</w:t>
      </w:r>
    </w:p>
    <w:p w14:paraId="79A4DCC8" w14:textId="77777777" w:rsidR="00C40450" w:rsidRDefault="00C40450" w:rsidP="00C40450"/>
    <w:p w14:paraId="79A4DCC9" w14:textId="77777777" w:rsidR="00C40450" w:rsidRDefault="00C40450" w:rsidP="00C40450">
      <w:r>
        <w:t>Datum:</w:t>
      </w:r>
    </w:p>
    <w:p w14:paraId="79A4DCCA" w14:textId="77777777" w:rsidR="00C40450" w:rsidRDefault="00C40450" w:rsidP="00C40450"/>
    <w:p w14:paraId="79A4DCCB" w14:textId="77777777" w:rsidR="00C40450" w:rsidRDefault="00C40450" w:rsidP="00C40450">
      <w:r>
        <w:t>Handtekening(en):</w:t>
      </w:r>
    </w:p>
    <w:p w14:paraId="79A4DCCC" w14:textId="77777777" w:rsidR="000B46D8" w:rsidRDefault="000B46D8"/>
    <w:sectPr w:rsidR="000B46D8" w:rsidSect="00580E1E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2548197">
    <w:abstractNumId w:val="0"/>
  </w:num>
  <w:num w:numId="2" w16cid:durableId="249461607">
    <w:abstractNumId w:val="4"/>
  </w:num>
  <w:num w:numId="3" w16cid:durableId="2091347873">
    <w:abstractNumId w:val="8"/>
  </w:num>
  <w:num w:numId="4" w16cid:durableId="152722859">
    <w:abstractNumId w:val="7"/>
  </w:num>
  <w:num w:numId="5" w16cid:durableId="1108504492">
    <w:abstractNumId w:val="0"/>
  </w:num>
  <w:num w:numId="6" w16cid:durableId="701784101">
    <w:abstractNumId w:val="3"/>
  </w:num>
  <w:num w:numId="7" w16cid:durableId="1663310448">
    <w:abstractNumId w:val="6"/>
  </w:num>
  <w:num w:numId="8" w16cid:durableId="150685968">
    <w:abstractNumId w:val="5"/>
  </w:num>
  <w:num w:numId="9" w16cid:durableId="1746565507">
    <w:abstractNumId w:val="8"/>
  </w:num>
  <w:num w:numId="10" w16cid:durableId="2095011475">
    <w:abstractNumId w:val="7"/>
  </w:num>
  <w:num w:numId="11" w16cid:durableId="1036655878">
    <w:abstractNumId w:val="7"/>
  </w:num>
  <w:num w:numId="12" w16cid:durableId="2018657539">
    <w:abstractNumId w:val="7"/>
  </w:num>
  <w:num w:numId="13" w16cid:durableId="1286501920">
    <w:abstractNumId w:val="7"/>
  </w:num>
  <w:num w:numId="14" w16cid:durableId="678502180">
    <w:abstractNumId w:val="7"/>
  </w:num>
  <w:num w:numId="15" w16cid:durableId="1655446163">
    <w:abstractNumId w:val="7"/>
  </w:num>
  <w:num w:numId="16" w16cid:durableId="1658456172">
    <w:abstractNumId w:val="7"/>
  </w:num>
  <w:num w:numId="17" w16cid:durableId="793863606">
    <w:abstractNumId w:val="7"/>
  </w:num>
  <w:num w:numId="18" w16cid:durableId="1020545955">
    <w:abstractNumId w:val="7"/>
  </w:num>
  <w:num w:numId="19" w16cid:durableId="1613509077">
    <w:abstractNumId w:val="5"/>
  </w:num>
  <w:num w:numId="20" w16cid:durableId="1860119965">
    <w:abstractNumId w:val="8"/>
  </w:num>
  <w:num w:numId="21" w16cid:durableId="1834830751">
    <w:abstractNumId w:val="0"/>
  </w:num>
  <w:num w:numId="22" w16cid:durableId="754669378">
    <w:abstractNumId w:val="3"/>
  </w:num>
  <w:num w:numId="23" w16cid:durableId="1337272028">
    <w:abstractNumId w:val="6"/>
  </w:num>
  <w:num w:numId="24" w16cid:durableId="622736740">
    <w:abstractNumId w:val="0"/>
  </w:num>
  <w:num w:numId="25" w16cid:durableId="2063944932">
    <w:abstractNumId w:val="0"/>
  </w:num>
  <w:num w:numId="26" w16cid:durableId="1574972318">
    <w:abstractNumId w:val="0"/>
  </w:num>
  <w:num w:numId="27" w16cid:durableId="12431075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230833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B46D8"/>
    <w:rsid w:val="00177A29"/>
    <w:rsid w:val="001A01F0"/>
    <w:rsid w:val="002B5524"/>
    <w:rsid w:val="00370457"/>
    <w:rsid w:val="003B3222"/>
    <w:rsid w:val="00424DED"/>
    <w:rsid w:val="00437A90"/>
    <w:rsid w:val="00482A4F"/>
    <w:rsid w:val="00527398"/>
    <w:rsid w:val="00580E1E"/>
    <w:rsid w:val="005914DA"/>
    <w:rsid w:val="00632123"/>
    <w:rsid w:val="007A7ADA"/>
    <w:rsid w:val="008104C5"/>
    <w:rsid w:val="008402D9"/>
    <w:rsid w:val="009175F9"/>
    <w:rsid w:val="009761CF"/>
    <w:rsid w:val="009B0D92"/>
    <w:rsid w:val="00A03098"/>
    <w:rsid w:val="00A3732E"/>
    <w:rsid w:val="00A510AD"/>
    <w:rsid w:val="00A53085"/>
    <w:rsid w:val="00BD0C39"/>
    <w:rsid w:val="00C40450"/>
    <w:rsid w:val="00EB1492"/>
    <w:rsid w:val="00ED61A4"/>
    <w:rsid w:val="00F12F0D"/>
    <w:rsid w:val="00FE2507"/>
    <w:rsid w:val="083ED487"/>
    <w:rsid w:val="2C9B1B99"/>
    <w:rsid w:val="5809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A4DCAB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ad154f-6822-4241-a728-15e48acc3f46" xsi:nil="true"/>
    <lcf76f155ced4ddcb4097134ff3c332f xmlns="ba184f51-4917-4db1-9a5d-093fe358ac8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6FEBBB012CE948B2902A5E98F68DBF" ma:contentTypeVersion="14" ma:contentTypeDescription="Een nieuw document maken." ma:contentTypeScope="" ma:versionID="2a5696ac7859b00b387e478b44d1ce58">
  <xsd:schema xmlns:xsd="http://www.w3.org/2001/XMLSchema" xmlns:xs="http://www.w3.org/2001/XMLSchema" xmlns:p="http://schemas.microsoft.com/office/2006/metadata/properties" xmlns:ns2="ba184f51-4917-4db1-9a5d-093fe358ac88" xmlns:ns3="7bad154f-6822-4241-a728-15e48acc3f46" targetNamespace="http://schemas.microsoft.com/office/2006/metadata/properties" ma:root="true" ma:fieldsID="00db79fadd0a62fb5351b1101ccd4c06" ns2:_="" ns3:_="">
    <xsd:import namespace="ba184f51-4917-4db1-9a5d-093fe358ac88"/>
    <xsd:import namespace="7bad154f-6822-4241-a728-15e48acc3f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84f51-4917-4db1-9a5d-093fe358ac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3cda6d18-20bb-416d-8a9c-9436a0fd39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d154f-6822-4241-a728-15e48acc3f4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5fd89be-9514-4aea-af70-0d11c13c0e9c}" ma:internalName="TaxCatchAll" ma:showField="CatchAllData" ma:web="7bad154f-6822-4241-a728-15e48acc3f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3C4DFF-B9DD-4F22-B8DE-6A4DD4BB7524}">
  <ds:schemaRefs>
    <ds:schemaRef ds:uri="http://schemas.microsoft.com/office/2006/metadata/properties"/>
    <ds:schemaRef ds:uri="http://schemas.microsoft.com/office/infopath/2007/PartnerControls"/>
    <ds:schemaRef ds:uri="7bad154f-6822-4241-a728-15e48acc3f46"/>
    <ds:schemaRef ds:uri="ba184f51-4917-4db1-9a5d-093fe358ac88"/>
  </ds:schemaRefs>
</ds:datastoreItem>
</file>

<file path=customXml/itemProps2.xml><?xml version="1.0" encoding="utf-8"?>
<ds:datastoreItem xmlns:ds="http://schemas.openxmlformats.org/officeDocument/2006/customXml" ds:itemID="{36C9F13F-DCE6-4F75-9798-B10DBCFE0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184f51-4917-4db1-9a5d-093fe358ac88"/>
    <ds:schemaRef ds:uri="7bad154f-6822-4241-a728-15e48acc3f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951B08-F402-4E57-A529-04E3738C76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958</Characters>
  <Application>Microsoft Office Word</Application>
  <DocSecurity>0</DocSecurity>
  <Lines>7</Lines>
  <Paragraphs>2</Paragraphs>
  <ScaleCrop>false</ScaleCrop>
  <Company>Gemeente Amsterdam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Heukelom, Agnes van</cp:lastModifiedBy>
  <cp:revision>8</cp:revision>
  <cp:lastPrinted>2024-04-18T09:03:00Z</cp:lastPrinted>
  <dcterms:created xsi:type="dcterms:W3CDTF">2022-01-18T14:28:00Z</dcterms:created>
  <dcterms:modified xsi:type="dcterms:W3CDTF">2024-12-12T16:16:00Z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0x010100AA6FEBBB012CE948B2902A5E98F68DBF</vt:lpwstr>
  </property>
  <property fmtid="{D5CDD505-2E9C-101B-9397-08002B2CF9AE}" pid="3" name="MediaServiceImageTags">
    <vt:lpwstr/>
  </property>
</Properties>
</file>